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5487716" name="474e3310-c15a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656336" name="474e3310-c15a-11f0-937d-2d416616e50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7919553" name="132b4ed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3608183" name="132b4ed0-c15d-11f0-937d-2d416616e50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7655086" name="2b0b103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497306" name="2b0b1030-c15d-11f0-937d-2d416616e50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7797859" name="666f87f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2471367" name="666f87f0-c15d-11f0-937d-2d416616e50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49789558" name="975a926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9030621" name="975a9260-c15d-11f0-937d-2d416616e50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04469085" name="a3abccf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3477312" name="a3abccf0-c15d-11f0-937d-2d416616e50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Waschküche / Gang / Schlafzimmer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6341974" name="c584cf2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8978218" name="c584cf20-c15d-11f0-937d-2d416616e50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Waschküche / Gang / Schlafzimmer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8603872" name="18b09e40-c15e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914094" name="18b09e40-c15e-11f0-937d-2d416616e50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Waschküche / Schlafzimmer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683866" name="300ed390-c15e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0254271" name="300ed390-c15e-11f0-937d-2d416616e50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2675333" name="abf608c0-c15e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3725850" name="abf608c0-c15e-11f0-937d-2d416616e50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Treppenhaus / Gang / Wohnzimmer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2224304" name="8ff1fca0-c15f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9960208" name="8ff1fca0-c15f-11f0-937d-2d416616e50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9882893" name="bb461980-c160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5879139" name="bb461980-c160-11f0-937d-2d416616e50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5797180" name="cff0eea0-c160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1644525" name="cff0eea0-c160-11f0-937d-2d416616e50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Wohnzimmer / Balkon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3963075" name="ed1a4b70-c160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9789431" name="ed1a4b70-c160-11f0-937d-2d416616e50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6145096" name="01eb77d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8062543" name="01eb77d0-c162-11f0-937d-2d416616e50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Dusche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6398078" name="13caf7f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2645807" name="13caf7f0-c162-11f0-937d-2d416616e50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0295321" name="1fff5bb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2364741" name="1fff5bb0-c162-11f0-937d-2d416616e50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5634114" name="b88d021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7106501" name="b88d0210-c162-11f0-937d-2d416616e50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6668188" name="cd4fa4f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6904438" name="cd4fa4f0-c162-11f0-937d-2d416616e50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41349254" name="35f90280-c163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6840562" name="35f90280-c163-11f0-937d-2d416616e50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8722943" name="4ad0db10-c163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0352594" name="4ad0db10-c163-11f0-937d-2d416616e50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alle Schlafzimmer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1312017" name="98da6ce0-c163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5459752" name="98da6ce0-c163-11f0-937d-2d416616e50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9543389" name="4e018c20-c164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5258330" name="4e018c20-c164-11f0-937d-2d416616e50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8117886" name="5bac6340-c164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9730409" name="5bac6340-c164-11f0-937d-2d416616e50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2841873" name="cdbb2610-c164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9666184" name="cdbb2610-c164-11f0-937d-2d416616e50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alle Balkone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5064670" name="23ee1ab0-c165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9124547" name="23ee1ab0-c165-11f0-937d-2d416616e50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3340460" name="640dd090-c165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0967387" name="640dd090-c165-11f0-937d-2d416616e50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0736636" name="8bd4eb90-c165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2954856" name="8bd4eb90-c165-11f0-937d-2d416616e50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Hirzelweg 6, 5610 Wohlen</w:t>
          </w:r>
        </w:p>
        <w:p>
          <w:pPr>
            <w:spacing w:before="0" w:after="0"/>
          </w:pPr>
          <w:r>
            <w:t>558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footer.xml" Type="http://schemas.openxmlformats.org/officeDocument/2006/relationships/footer" Id="rId3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